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18544287" name="01a05cb3-e60e-7ccd-bf02-4bea13ef04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9515149" name="01a05cb3-e60e-7ccd-bf02-4bea13ef04e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67840634" name="01a05cb9-18f5-7fff-820a-23e4ca5604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4779116" name="01a05cb9-18f5-7fff-820a-23e4ca5604e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77175861" name="01a05cd7-3c4d-71ad-a570-5d3c1a2471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3257034" name="01a05cd7-3c4d-71ad-a570-5d3c1a2471a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55255612" name="01a05cbc-fe34-7625-a2b8-2a90685c65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115459" name="01a05cbc-fe34-7625-a2b8-2a90685c65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99335747" name="01a05cc8-a3bd-778f-83d9-4530fd6a5e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5695029" name="01a05cc8-a3bd-778f-83d9-4530fd6a5e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44157387" name="01a05cbe-66d9-792b-8a87-f908dc1d3c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7185599" name="01a05cbe-66d9-792b-8a87-f908dc1d3c6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4075722" name="01a05cc9-bff1-7484-9598-e8c8d6bcea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7939273" name="01a05cc9-bff1-7484-9598-e8c8d6bceac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28990540" name="01a05cd8-f1a1-7005-a5a4-1e860c0293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8624037" name="01a05cd8-f1a1-7005-a5a4-1e860c0293e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Fensterrahmen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Wand / Decke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Dichtung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99616863" name="01a05cc4-6fe0-7ec4-9a5b-3fbc7b2523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98253" name="01a05cc4-6fe0-7ec4-9a5b-3fbc7b25233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25836118" name="01a05cd4-8e96-7398-9308-a6456cc676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4604912" name="01a05cd4-8e96-7398-9308-a6456cc6765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16058891" name="01a05ce1-3193-7b47-a366-54b7c0bec3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404526" name="01a05ce1-3193-7b47-a366-54b7c0bec3de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  <w:p>
            <w:pPr>
              <w:spacing w:before="0" w:after="0" w:line="240" w:lineRule="auto"/>
            </w:pPr>
            <w:r>
              <w:t>Lavabo</w:t>
            </w:r>
          </w:p>
        </w:tc>
        <w:tc>
          <w:p>
            <w:pPr>
              <w:spacing w:before="0" w:after="0" w:line="240" w:lineRule="auto"/>
            </w:pPr>
            <w:r>
              <w:t>Lavabo</w:t>
            </w:r>
          </w:p>
        </w:tc>
        <w:tc>
          <w:p>
            <w:pPr>
              <w:spacing w:before="0" w:after="0" w:line="240" w:lineRule="auto"/>
            </w:pPr>
            <w:r>
              <w:t>Antidrönbeschichtung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7366874" name="01a05cde-8fff-725a-abf8-3853a469ed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2333294" name="01a05cde-8fff-725a-abf8-3853a469edd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1182</w:t>
          </w:r>
        </w:p>
        <w:p>
          <w:pPr>
            <w:spacing w:before="0" w:after="0"/>
          </w:pPr>
          <w:r>
            <w:t>DN 1182 Hertistrasse 1  Davos Platz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